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44E" w:rsidRDefault="00F200D1" w:rsidP="00F200D1">
      <w:pPr>
        <w:pStyle w:val="Bijlageondertitel"/>
        <w:numPr>
          <w:ilvl w:val="0"/>
          <w:numId w:val="0"/>
        </w:numPr>
      </w:pPr>
      <w:bookmarkStart w:id="0" w:name="_Toc510698844"/>
      <w:bookmarkStart w:id="1" w:name="_Toc511129233"/>
      <w:r>
        <w:t xml:space="preserve">Bijlage </w:t>
      </w:r>
      <w:r w:rsidR="0021769F">
        <w:t>5</w:t>
      </w:r>
      <w:bookmarkStart w:id="2" w:name="_GoBack"/>
      <w:bookmarkEnd w:id="2"/>
      <w:r>
        <w:t xml:space="preserve"> - modelformulier referentie</w:t>
      </w:r>
      <w:r w:rsidRPr="00B02EC0">
        <w:t xml:space="preserve">werken </w:t>
      </w:r>
      <w:bookmarkEnd w:id="0"/>
      <w:bookmarkEnd w:id="1"/>
    </w:p>
    <w:p w:rsidR="00A6644E" w:rsidRPr="00FF3E04" w:rsidRDefault="00A6644E" w:rsidP="00A6644E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gegadigde</w:t>
      </w:r>
      <w:r w:rsidRPr="00FF3E04">
        <w:t>.</w:t>
      </w:r>
    </w:p>
    <w:p w:rsidR="00A6644E" w:rsidRPr="00FF3E04" w:rsidRDefault="00A6644E" w:rsidP="00A6644E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8193" w:type="dxa"/>
            <w:gridSpan w:val="2"/>
          </w:tcPr>
          <w:p w:rsidR="00A6644E" w:rsidRPr="00FF3E04" w:rsidRDefault="00A6644E" w:rsidP="00DF3AA8">
            <w:r w:rsidRPr="00FF3E04">
              <w:t>Inschrijver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Naam: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gegadigde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Adres / Postcode vestigingsplaats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gegadigde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8193" w:type="dxa"/>
            <w:gridSpan w:val="2"/>
          </w:tcPr>
          <w:p w:rsidR="00A6644E" w:rsidRPr="00FF3E04" w:rsidRDefault="00A6644E" w:rsidP="00DF3AA8">
            <w:r w:rsidRPr="00FF3E04">
              <w:t xml:space="preserve">Referentieproject 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Nummer referentieproject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Referentieproject (naam)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Referentie heeft betrekking op:</w:t>
            </w:r>
          </w:p>
          <w:p w:rsidR="00A6644E" w:rsidRPr="00FF3E04" w:rsidRDefault="00A6644E" w:rsidP="00DF3AA8">
            <w:r w:rsidRPr="00FF3E04">
              <w:t xml:space="preserve"> </w:t>
            </w:r>
          </w:p>
          <w:p w:rsidR="00A6644E" w:rsidRPr="00FF3E04" w:rsidRDefault="00A6644E" w:rsidP="00DF3AA8"/>
        </w:tc>
        <w:tc>
          <w:tcPr>
            <w:tcW w:w="4631" w:type="dxa"/>
            <w:shd w:val="clear" w:color="auto" w:fill="FFFF99"/>
          </w:tcPr>
          <w:p w:rsidR="00A6644E" w:rsidRDefault="00A6644E" w:rsidP="00DF3AA8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1</w:t>
            </w:r>
          </w:p>
          <w:p w:rsidR="00CF261B" w:rsidRDefault="00CF261B" w:rsidP="00DF3AA8"/>
          <w:p w:rsidR="00A6644E" w:rsidRPr="00FF3E04" w:rsidRDefault="00A6644E" w:rsidP="00DF3AA8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2</w:t>
            </w:r>
          </w:p>
          <w:p w:rsidR="00A6644E" w:rsidRPr="00FF3E04" w:rsidRDefault="00A6644E" w:rsidP="00DF3AA8"/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8193" w:type="dxa"/>
            <w:gridSpan w:val="2"/>
          </w:tcPr>
          <w:p w:rsidR="00A6644E" w:rsidRPr="00FF3E04" w:rsidRDefault="00A6644E" w:rsidP="00DF3AA8">
            <w:r w:rsidRPr="00FF3E04">
              <w:t>Naam en adres opdrachtgever: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>
              <w:t>Aanbesteder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Contactpersoon bij de opdrachtgever: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contactpersoon opdrachtgever</w:t>
            </w:r>
          </w:p>
          <w:p w:rsidR="00A6644E" w:rsidRPr="00FF3E04" w:rsidRDefault="00A6644E" w:rsidP="00DF3AA8">
            <w:pPr>
              <w:rPr>
                <w:highlight w:val="lightGray"/>
              </w:rPr>
            </w:pP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Contactgegevens contactpersoon bij de opdrachtgever: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:rsidR="00A6644E" w:rsidRPr="00FF3E04" w:rsidRDefault="00A6644E" w:rsidP="00DF3AA8">
            <w:pPr>
              <w:rPr>
                <w:highlight w:val="lightGray"/>
              </w:rPr>
            </w:pPr>
          </w:p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8193" w:type="dxa"/>
            <w:gridSpan w:val="2"/>
          </w:tcPr>
          <w:p w:rsidR="00A6644E" w:rsidRPr="00FF3E04" w:rsidRDefault="00A6644E" w:rsidP="00DF3AA8">
            <w:r w:rsidRPr="00FF3E04">
              <w:t>Nadere informatie referentieproject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:rsidR="00A6644E" w:rsidRPr="00FF3E04" w:rsidRDefault="00A6644E" w:rsidP="00DF3AA8">
            <w:pPr>
              <w:rPr>
                <w:highlight w:val="lightGray"/>
              </w:rPr>
            </w:pPr>
          </w:p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werkgebied van het referentieproject.</w:t>
            </w:r>
          </w:p>
          <w:p w:rsidR="00A6644E" w:rsidRPr="00FF3E04" w:rsidRDefault="00A6644E" w:rsidP="00DF3AA8">
            <w:pPr>
              <w:rPr>
                <w:highlight w:val="lightGray"/>
              </w:rPr>
            </w:pP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Datum van de opdrachtverlening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Aannemingssom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Gefactureerd bedrag (excl. BTW)</w:t>
            </w:r>
          </w:p>
        </w:tc>
        <w:tc>
          <w:tcPr>
            <w:tcW w:w="4631" w:type="dxa"/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 xml:space="preserve">Oorspronkelijke opleverdatum bij </w:t>
            </w:r>
            <w:r>
              <w:t>opdrachtverstrekking</w:t>
            </w:r>
          </w:p>
        </w:tc>
        <w:tc>
          <w:tcPr>
            <w:tcW w:w="4631" w:type="dxa"/>
            <w:tcBorders>
              <w:bottom w:val="single" w:sz="4" w:space="0" w:color="auto"/>
            </w:tcBorders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</w:tcPr>
          <w:p w:rsidR="00A6644E" w:rsidRPr="00FF3E04" w:rsidRDefault="00A6644E" w:rsidP="00DF3AA8"/>
        </w:tc>
        <w:tc>
          <w:tcPr>
            <w:tcW w:w="3562" w:type="dxa"/>
          </w:tcPr>
          <w:p w:rsidR="00A6644E" w:rsidRPr="00FF3E04" w:rsidRDefault="00A6644E" w:rsidP="00DF3AA8">
            <w:r w:rsidRPr="00FF3E04">
              <w:t>Datum van oplevering</w:t>
            </w:r>
          </w:p>
          <w:p w:rsidR="00A6644E" w:rsidRPr="00FF3E04" w:rsidRDefault="00A6644E" w:rsidP="00DF3AA8"/>
        </w:tc>
        <w:tc>
          <w:tcPr>
            <w:tcW w:w="4631" w:type="dxa"/>
            <w:tcBorders>
              <w:bottom w:val="single" w:sz="4" w:space="0" w:color="auto"/>
            </w:tcBorders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Opleverdatum 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:rsidR="00A6644E" w:rsidRPr="00FF3E04" w:rsidRDefault="00A6644E" w:rsidP="00DF3AA8"/>
        </w:tc>
        <w:tc>
          <w:tcPr>
            <w:tcW w:w="3562" w:type="dxa"/>
            <w:tcBorders>
              <w:bottom w:val="dotted" w:sz="4" w:space="0" w:color="auto"/>
            </w:tcBorders>
          </w:tcPr>
          <w:p w:rsidR="00A6644E" w:rsidRPr="00FF3E04" w:rsidRDefault="00A6644E" w:rsidP="00DF3AA8">
            <w:r w:rsidRPr="00FF3E04">
              <w:t>Uitgevoerd in samenwerkingsverband:</w:t>
            </w:r>
          </w:p>
        </w:tc>
        <w:tc>
          <w:tcPr>
            <w:tcW w:w="4631" w:type="dxa"/>
            <w:tcBorders>
              <w:bottom w:val="dotted" w:sz="4" w:space="0" w:color="auto"/>
            </w:tcBorders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A6644E" w:rsidRPr="00FF3E04" w:rsidTr="00DF3AA8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:rsidR="00A6644E" w:rsidRPr="00FF3E04" w:rsidRDefault="00A6644E" w:rsidP="00DF3AA8"/>
        </w:tc>
        <w:tc>
          <w:tcPr>
            <w:tcW w:w="3562" w:type="dxa"/>
            <w:tcBorders>
              <w:top w:val="dotted" w:sz="4" w:space="0" w:color="auto"/>
              <w:bottom w:val="dotted" w:sz="4" w:space="0" w:color="auto"/>
            </w:tcBorders>
          </w:tcPr>
          <w:p w:rsidR="00A6644E" w:rsidRPr="00FF3E04" w:rsidRDefault="00A6644E" w:rsidP="00DF3AA8">
            <w:r w:rsidRPr="00FF3E04">
              <w:t>De namen van de overige participanten in het samenwerkingsverband</w:t>
            </w:r>
          </w:p>
        </w:tc>
        <w:tc>
          <w:tcPr>
            <w:tcW w:w="463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A6644E" w:rsidRPr="00FF3E04" w:rsidTr="00DF3AA8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:rsidR="00A6644E" w:rsidRPr="00FF3E04" w:rsidRDefault="00A6644E" w:rsidP="00DF3AA8"/>
        </w:tc>
        <w:tc>
          <w:tcPr>
            <w:tcW w:w="3562" w:type="dxa"/>
            <w:tcBorders>
              <w:top w:val="dotted" w:sz="4" w:space="0" w:color="auto"/>
              <w:bottom w:val="dotted" w:sz="4" w:space="0" w:color="auto"/>
            </w:tcBorders>
          </w:tcPr>
          <w:p w:rsidR="00A6644E" w:rsidRPr="00FF3E04" w:rsidRDefault="00A6644E" w:rsidP="00DF3AA8">
            <w:r w:rsidRPr="00FF3E04">
              <w:t xml:space="preserve">Omschrijving van </w:t>
            </w:r>
            <w:r>
              <w:t>de werkzaamheden</w:t>
            </w:r>
            <w:r w:rsidRPr="00FF3E04">
              <w:t xml:space="preserve"> dat binnen </w:t>
            </w:r>
            <w:r>
              <w:t>het referentiewerk</w:t>
            </w:r>
            <w:r w:rsidRPr="00FF3E04">
              <w:t xml:space="preserve"> is verricht door de gegadigde.</w:t>
            </w:r>
          </w:p>
        </w:tc>
        <w:tc>
          <w:tcPr>
            <w:tcW w:w="463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6644E" w:rsidRPr="00FF3E04" w:rsidRDefault="00A6644E" w:rsidP="00DF3AA8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</w:p>
        </w:tc>
      </w:tr>
      <w:tr w:rsidR="00A6644E" w:rsidRPr="00FF3E04" w:rsidTr="00DF3AA8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</w:tcBorders>
          </w:tcPr>
          <w:p w:rsidR="00A6644E" w:rsidRPr="00FF3E04" w:rsidRDefault="00A6644E" w:rsidP="00DF3AA8"/>
        </w:tc>
        <w:tc>
          <w:tcPr>
            <w:tcW w:w="3562" w:type="dxa"/>
            <w:tcBorders>
              <w:top w:val="dotted" w:sz="4" w:space="0" w:color="auto"/>
            </w:tcBorders>
          </w:tcPr>
          <w:p w:rsidR="00A6644E" w:rsidRPr="00FF3E04" w:rsidRDefault="00A6644E" w:rsidP="00DF3AA8">
            <w:r>
              <w:t xml:space="preserve">Omvang van de werkzaamheden die door de gegadigde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631" w:type="dxa"/>
            <w:tcBorders>
              <w:top w:val="dotted" w:sz="4" w:space="0" w:color="auto"/>
            </w:tcBorders>
            <w:shd w:val="clear" w:color="auto" w:fill="FFFF99"/>
          </w:tcPr>
          <w:p w:rsidR="00A6644E" w:rsidRDefault="00A6644E" w:rsidP="00DF3AA8">
            <w:pPr>
              <w:rPr>
                <w:highlight w:val="lightGray"/>
              </w:rPr>
            </w:pPr>
            <w:r>
              <w:rPr>
                <w:highlight w:val="lightGray"/>
              </w:rPr>
              <w:t>€   + hoeveelheid (aantal)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>werkzaamheden uitgevoerd door gegadigde</w:t>
            </w:r>
          </w:p>
          <w:p w:rsidR="00A6644E" w:rsidRPr="00FF3E04" w:rsidRDefault="00A6644E" w:rsidP="00DF3AA8">
            <w:pPr>
              <w:rPr>
                <w:highlight w:val="lightGray"/>
              </w:rPr>
            </w:pPr>
          </w:p>
          <w:p w:rsidR="00A6644E" w:rsidRPr="00FF3E04" w:rsidRDefault="00A6644E" w:rsidP="00DF3AA8">
            <w:pPr>
              <w:rPr>
                <w:highlight w:val="lightGray"/>
              </w:rPr>
            </w:pPr>
          </w:p>
        </w:tc>
      </w:tr>
    </w:tbl>
    <w:p w:rsidR="00A6644E" w:rsidRDefault="00A6644E" w:rsidP="00A6644E">
      <w:pPr>
        <w:pStyle w:val="colofontitel"/>
      </w:pPr>
    </w:p>
    <w:p w:rsidR="00A6644E" w:rsidRPr="00FF3E04" w:rsidRDefault="00A6644E" w:rsidP="00A6644E"/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656" w:rsidRDefault="00082656" w:rsidP="00082656">
      <w:pPr>
        <w:spacing w:line="240" w:lineRule="auto"/>
      </w:pPr>
      <w:r>
        <w:separator/>
      </w:r>
    </w:p>
  </w:endnote>
  <w:endnote w:type="continuationSeparator" w:id="0">
    <w:p w:rsidR="00082656" w:rsidRDefault="00082656" w:rsidP="000826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656" w:rsidRDefault="00082656" w:rsidP="00082656">
      <w:pPr>
        <w:spacing w:line="240" w:lineRule="auto"/>
      </w:pPr>
      <w:r>
        <w:separator/>
      </w:r>
    </w:p>
  </w:footnote>
  <w:footnote w:type="continuationSeparator" w:id="0">
    <w:p w:rsidR="00082656" w:rsidRDefault="00082656" w:rsidP="000826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656" w:rsidRPr="00082656" w:rsidRDefault="00082656">
    <w:pPr>
      <w:pStyle w:val="Koptekst"/>
      <w:rPr>
        <w:sz w:val="16"/>
      </w:rPr>
    </w:pPr>
    <w:r w:rsidRPr="00082656">
      <w:rPr>
        <w:sz w:val="18"/>
      </w:rPr>
      <w:t xml:space="preserve">AI 2022-0101;  Boomveiligheidsregistratie en </w:t>
    </w:r>
    <w:proofErr w:type="spellStart"/>
    <w:r w:rsidRPr="00082656">
      <w:rPr>
        <w:sz w:val="18"/>
      </w:rPr>
      <w:t>Boomonderhoudsregistratie</w:t>
    </w:r>
    <w:proofErr w:type="spellEnd"/>
    <w:r w:rsidRPr="00082656">
      <w:rPr>
        <w:sz w:val="18"/>
      </w:rPr>
      <w:t xml:space="preserve">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44E"/>
    <w:rsid w:val="00082656"/>
    <w:rsid w:val="000B46D8"/>
    <w:rsid w:val="00177A29"/>
    <w:rsid w:val="0021769F"/>
    <w:rsid w:val="002B5524"/>
    <w:rsid w:val="003B3222"/>
    <w:rsid w:val="00424DED"/>
    <w:rsid w:val="00482A4F"/>
    <w:rsid w:val="00526A36"/>
    <w:rsid w:val="00527398"/>
    <w:rsid w:val="00632123"/>
    <w:rsid w:val="008104C5"/>
    <w:rsid w:val="008402D9"/>
    <w:rsid w:val="009175F9"/>
    <w:rsid w:val="009761CF"/>
    <w:rsid w:val="009B0D92"/>
    <w:rsid w:val="009B267D"/>
    <w:rsid w:val="00A03098"/>
    <w:rsid w:val="00A3732E"/>
    <w:rsid w:val="00A53085"/>
    <w:rsid w:val="00A6644E"/>
    <w:rsid w:val="00B12F50"/>
    <w:rsid w:val="00BD0C39"/>
    <w:rsid w:val="00CA78CB"/>
    <w:rsid w:val="00CF261B"/>
    <w:rsid w:val="00EB1492"/>
    <w:rsid w:val="00F04E03"/>
    <w:rsid w:val="00F12F0D"/>
    <w:rsid w:val="00F200D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C9AAC3"/>
  <w15:chartTrackingRefBased/>
  <w15:docId w15:val="{F8542FA4-CDE7-499A-91BA-C4379934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6644E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A6644E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A6644E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nhideWhenUsed/>
    <w:rsid w:val="00082656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082656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082656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082656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204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Bemmel, Ton van</dc:creator>
  <cp:keywords/>
  <dc:description/>
  <cp:lastModifiedBy>Ton Bemmel</cp:lastModifiedBy>
  <cp:revision>4</cp:revision>
  <dcterms:created xsi:type="dcterms:W3CDTF">2022-05-12T12:41:00Z</dcterms:created>
  <dcterms:modified xsi:type="dcterms:W3CDTF">2022-07-19T06:40:00Z</dcterms:modified>
</cp:coreProperties>
</file>